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8878802" name="61ddd650-36ee-11f0-8ba2-c503b63c5ca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9492887" name="61ddd650-36ee-11f0-8ba2-c503b63c5ca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1128838" name="7e00e6b0-36ee-11f0-b47d-65078726c4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103329" name="7e00e6b0-36ee-11f0-b47d-65078726c4a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7093480" name="9025d440-36ee-11f0-9038-8179b9644b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6290893" name="9025d440-36ee-11f0-9038-8179b9644b0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9060781" name="9fdfdc50-36ee-11f0-a1bc-ad2d3f3202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676874" name="9fdfdc50-36ee-11f0-a1bc-ad2d3f32028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7759444" name="b2232750-36ee-11f0-bab0-09f85801bba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8275234" name="b2232750-36ee-11f0-bab0-09f85801bba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0117907" name="c80f5610-36ee-11f0-9c11-bbe4bd3c6e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7027336" name="c80f5610-36ee-11f0-9c11-bbe4bd3c6e8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0343742" name="d86fb040-36ee-11f0-a03d-d5080b7ff6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178261" name="d86fb040-36ee-11f0-a03d-d5080b7ff63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Beide Kinderzimmer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3652064" name="f065b8c0-36ee-11f0-a701-efa5e30fc9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6563816" name="f065b8c0-36ee-11f0-a701-efa5e30fc99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Eltern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64486632" name="0e2bf1d0-36ef-11f0-8294-e3c33e81ff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3932569" name="0e2bf1d0-36ef-11f0-8294-e3c33e81ffd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Eltern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0470341" name="312afd70-36ef-11f0-a75e-3792fa790b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18076" name="312afd70-36ef-11f0-a75e-3792fa790bb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Bad und 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7361695" name="608073c0-36ef-11f0-a269-812b114748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204125" name="608073c0-36ef-11f0-a269-812b1147485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Bad und 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5536199" name="7e9e1ba0-36ef-11f0-83d0-1f67362a0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189171" name="7e9e1ba0-36ef-11f0-83d0-1f67362a0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83643981" name="8d5c85a0-36ef-11f0-bb18-8b83aefa76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014455" name="8d5c85a0-36ef-11f0-bb18-8b83aefa76d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46834842" name="9fa94680-36ef-11f0-9835-59f986d66d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00500" name="9fa94680-36ef-11f0-9835-59f986d66de5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